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18F21" w14:textId="77777777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FE4251">
        <w:t>4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99CBBD5" w14:textId="77777777" w:rsidR="00583EA0" w:rsidRDefault="00583EA0" w:rsidP="00583EA0">
      <w:r>
        <w:t>De grijze teksten met toelichting in de gele velden dienen te worden vervangen door invullingen van de gegadigde.</w:t>
      </w:r>
      <w:r w:rsidR="000C3F37">
        <w:t xml:space="preserve"> U dient de onderstaande tabel te kopiëren indien u meer dan één referentie  opgeeft om te voldoen aan de gestelde 3 kerncompetenties. U mag in totaal maximaal 3 referenties opgeven.</w:t>
      </w:r>
    </w:p>
    <w:p w14:paraId="2CDEA1DD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3571BF0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59B3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0DA2" w14:textId="77777777" w:rsidR="00583EA0" w:rsidRDefault="00583EA0">
            <w:r>
              <w:t>Inschrijver</w:t>
            </w:r>
          </w:p>
        </w:tc>
      </w:tr>
      <w:tr w:rsidR="00583EA0" w14:paraId="34A12AD9" w14:textId="77777777" w:rsidTr="003325A1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DB0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F328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864230A" w14:textId="14E1BFE4" w:rsidR="00583EA0" w:rsidRDefault="00583EA0">
            <w:pPr>
              <w:rPr>
                <w:highlight w:val="lightGray"/>
              </w:rPr>
            </w:pPr>
          </w:p>
        </w:tc>
      </w:tr>
      <w:tr w:rsidR="00583EA0" w14:paraId="2987E293" w14:textId="77777777" w:rsidTr="003325A1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962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4A43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920C73A" w14:textId="338B4FEA" w:rsidR="00583EA0" w:rsidRDefault="00583EA0">
            <w:pPr>
              <w:rPr>
                <w:highlight w:val="lightGray"/>
              </w:rPr>
            </w:pPr>
          </w:p>
        </w:tc>
      </w:tr>
      <w:tr w:rsidR="00583EA0" w14:paraId="2D5E636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E775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6D57" w14:textId="77777777" w:rsidR="00583EA0" w:rsidRDefault="00583EA0">
            <w:r>
              <w:t xml:space="preserve">Referentieproject </w:t>
            </w:r>
          </w:p>
        </w:tc>
      </w:tr>
      <w:tr w:rsidR="00583EA0" w14:paraId="77E567A4" w14:textId="77777777" w:rsidTr="003325A1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97C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1BCA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7A3F471" w14:textId="5C3611CB" w:rsidR="00583EA0" w:rsidRDefault="00583EA0">
            <w:pPr>
              <w:rPr>
                <w:highlight w:val="lightGray"/>
              </w:rPr>
            </w:pPr>
          </w:p>
        </w:tc>
      </w:tr>
      <w:tr w:rsidR="00583EA0" w14:paraId="28A763E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018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6B8B" w14:textId="77777777" w:rsidR="00583EA0" w:rsidRDefault="00583EA0">
            <w:r>
              <w:t>Referentie heeft betrekking op:</w:t>
            </w:r>
          </w:p>
          <w:p w14:paraId="73C88DDB" w14:textId="77777777" w:rsidR="00583EA0" w:rsidRDefault="00583EA0">
            <w:r>
              <w:t xml:space="preserve"> </w:t>
            </w:r>
          </w:p>
          <w:p w14:paraId="6FF70D02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BAE8B4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647E3FA5" w14:textId="77777777" w:rsidR="00583EA0" w:rsidRDefault="00583EA0" w:rsidP="00E70EC7">
            <w:r>
              <w:sym w:font="Wingdings" w:char="F06F"/>
            </w:r>
            <w:r>
              <w:t xml:space="preserve">  Kerncompetentie </w:t>
            </w:r>
            <w:r w:rsidR="00E70EC7">
              <w:t>B</w:t>
            </w:r>
          </w:p>
          <w:p w14:paraId="5A5C7954" w14:textId="77777777" w:rsidR="000C3F37" w:rsidRDefault="000C3F37" w:rsidP="00E70EC7">
            <w:r>
              <w:sym w:font="Wingdings" w:char="F06F"/>
            </w:r>
            <w:r>
              <w:t xml:space="preserve">  Kerncompetentie C</w:t>
            </w:r>
          </w:p>
        </w:tc>
      </w:tr>
      <w:tr w:rsidR="00583EA0" w14:paraId="77F85A8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830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7467" w14:textId="77777777" w:rsidR="00583EA0" w:rsidRDefault="00583EA0">
            <w:r>
              <w:t>Naam en adres opdrachtgever:</w:t>
            </w:r>
          </w:p>
        </w:tc>
      </w:tr>
      <w:tr w:rsidR="00583EA0" w14:paraId="0648BD56" w14:textId="77777777" w:rsidTr="003325A1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AEF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A708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0429B33" w14:textId="215589AB" w:rsidR="00583EA0" w:rsidRDefault="00583EA0">
            <w:pPr>
              <w:rPr>
                <w:highlight w:val="lightGray"/>
              </w:rPr>
            </w:pPr>
          </w:p>
        </w:tc>
      </w:tr>
      <w:tr w:rsidR="00583EA0" w14:paraId="2CB0C17A" w14:textId="77777777" w:rsidTr="003325A1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3C7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AD13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0B9A30B" w14:textId="698F2555" w:rsidR="00583EA0" w:rsidRDefault="00583EA0">
            <w:pPr>
              <w:rPr>
                <w:highlight w:val="lightGray"/>
              </w:rPr>
            </w:pPr>
          </w:p>
        </w:tc>
      </w:tr>
      <w:tr w:rsidR="00583EA0" w14:paraId="6853591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2F0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D560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7677DD6" w14:textId="51D2447C" w:rsidR="00583EA0" w:rsidRDefault="00583EA0">
            <w:pPr>
              <w:rPr>
                <w:highlight w:val="lightGray"/>
              </w:rPr>
            </w:pPr>
          </w:p>
        </w:tc>
      </w:tr>
      <w:tr w:rsidR="00583EA0" w14:paraId="729416A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20A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C84E" w14:textId="77777777" w:rsidR="00583EA0" w:rsidRDefault="00583EA0">
            <w:r>
              <w:t>Nadere informatie referentieproject</w:t>
            </w:r>
          </w:p>
        </w:tc>
      </w:tr>
      <w:tr w:rsidR="00583EA0" w14:paraId="22DFB11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C97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5D68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5B599F3" w14:textId="2C9ADA4C" w:rsidR="00583EA0" w:rsidRDefault="00583EA0">
            <w:pPr>
              <w:rPr>
                <w:highlight w:val="lightGray"/>
              </w:rPr>
            </w:pPr>
          </w:p>
        </w:tc>
      </w:tr>
      <w:tr w:rsidR="00583EA0" w14:paraId="58B14304" w14:textId="77777777" w:rsidTr="003325A1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2AA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49D1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0B69CFB" w14:textId="4BB55320" w:rsidR="00583EA0" w:rsidRDefault="00583EA0">
            <w:pPr>
              <w:rPr>
                <w:highlight w:val="lightGray"/>
              </w:rPr>
            </w:pPr>
          </w:p>
        </w:tc>
      </w:tr>
      <w:tr w:rsidR="00583EA0" w14:paraId="50108B3B" w14:textId="77777777" w:rsidTr="003325A1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D7A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19E5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B3B614D" w14:textId="0642D157" w:rsidR="00583EA0" w:rsidRDefault="00583EA0">
            <w:pPr>
              <w:rPr>
                <w:highlight w:val="lightGray"/>
              </w:rPr>
            </w:pPr>
          </w:p>
        </w:tc>
      </w:tr>
      <w:tr w:rsidR="00583EA0" w14:paraId="3BA8FE3D" w14:textId="77777777" w:rsidTr="003325A1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427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3FAC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9B8A543" w14:textId="4C659A7F" w:rsidR="00583EA0" w:rsidRDefault="00583EA0">
            <w:pPr>
              <w:rPr>
                <w:highlight w:val="lightGray"/>
              </w:rPr>
            </w:pPr>
          </w:p>
        </w:tc>
      </w:tr>
      <w:tr w:rsidR="00583EA0" w14:paraId="034931AB" w14:textId="77777777" w:rsidTr="003325A1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509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6FF2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1916E81" w14:textId="70E4D433" w:rsidR="00583EA0" w:rsidRDefault="00583EA0">
            <w:pPr>
              <w:rPr>
                <w:highlight w:val="lightGray"/>
              </w:rPr>
            </w:pPr>
          </w:p>
        </w:tc>
      </w:tr>
      <w:tr w:rsidR="00583EA0" w14:paraId="70EB52F7" w14:textId="77777777" w:rsidTr="003325A1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8B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D14A" w14:textId="77777777" w:rsidR="00583EA0" w:rsidRDefault="00583EA0">
            <w:r>
              <w:t>Datum van oplevering</w:t>
            </w:r>
          </w:p>
          <w:p w14:paraId="7635DD32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B73B4CA" w14:textId="15AD8F1B" w:rsidR="00583EA0" w:rsidRDefault="00583EA0">
            <w:pPr>
              <w:rPr>
                <w:highlight w:val="lightGray"/>
              </w:rPr>
            </w:pPr>
          </w:p>
        </w:tc>
      </w:tr>
      <w:tr w:rsidR="00583EA0" w14:paraId="6ADE5D2C" w14:textId="77777777" w:rsidTr="003325A1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DAC6A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044830" w14:textId="77777777" w:rsidR="00583EA0" w:rsidRDefault="00583EA0">
            <w:r>
              <w:t>Contractvorm:</w:t>
            </w:r>
          </w:p>
          <w:p w14:paraId="115250E0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</w:tcPr>
          <w:p w14:paraId="1DF56989" w14:textId="3E57CBE9" w:rsidR="00583EA0" w:rsidRDefault="00583EA0">
            <w:pPr>
              <w:rPr>
                <w:highlight w:val="lightGray"/>
              </w:rPr>
            </w:pPr>
          </w:p>
        </w:tc>
      </w:tr>
      <w:tr w:rsidR="00583EA0" w14:paraId="468106C4" w14:textId="77777777" w:rsidTr="003325A1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A947D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C36ABE5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</w:tcPr>
          <w:p w14:paraId="686D5C76" w14:textId="49367FF6" w:rsidR="00583EA0" w:rsidRDefault="00583EA0">
            <w:pPr>
              <w:rPr>
                <w:highlight w:val="lightGray"/>
              </w:rPr>
            </w:pPr>
          </w:p>
        </w:tc>
      </w:tr>
      <w:tr w:rsidR="00583EA0" w14:paraId="389BA965" w14:textId="77777777" w:rsidTr="003325A1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ED5642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212FFA3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</w:tcPr>
          <w:p w14:paraId="3DE5EC01" w14:textId="4AD7E3CC" w:rsidR="00583EA0" w:rsidRDefault="00583EA0">
            <w:pPr>
              <w:rPr>
                <w:highlight w:val="lightGray"/>
              </w:rPr>
            </w:pPr>
          </w:p>
        </w:tc>
      </w:tr>
      <w:tr w:rsidR="00583EA0" w14:paraId="00FEB78A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BE6906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1CFE326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F49E5B8" w14:textId="574AE45F" w:rsidR="00583EA0" w:rsidRDefault="00583EA0">
            <w:pPr>
              <w:rPr>
                <w:highlight w:val="lightGray"/>
              </w:rPr>
            </w:pPr>
          </w:p>
        </w:tc>
      </w:tr>
      <w:tr w:rsidR="00583EA0" w14:paraId="005E446C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C7A1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428E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E3CDFAF" w14:textId="01988189" w:rsidR="00583EA0" w:rsidRDefault="00583EA0">
            <w:pPr>
              <w:rPr>
                <w:highlight w:val="lightGray"/>
              </w:rPr>
            </w:pPr>
          </w:p>
        </w:tc>
      </w:tr>
    </w:tbl>
    <w:p w14:paraId="3B73A2D9" w14:textId="77777777" w:rsidR="00583EA0" w:rsidRDefault="00583EA0" w:rsidP="00583EA0">
      <w:pPr>
        <w:pStyle w:val="colofontitel"/>
      </w:pPr>
    </w:p>
    <w:p w14:paraId="5E3B40D7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0C3F37"/>
    <w:rsid w:val="00177A29"/>
    <w:rsid w:val="002B5524"/>
    <w:rsid w:val="003325A1"/>
    <w:rsid w:val="003B3222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D90C99"/>
    <w:rsid w:val="00E70EC7"/>
    <w:rsid w:val="00EB1492"/>
    <w:rsid w:val="00F12F0D"/>
    <w:rsid w:val="00F16E1D"/>
    <w:rsid w:val="00FE2507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3E91B1"/>
  <w15:docId w15:val="{C6B27557-F319-4425-B13F-FCE5B48FD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196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Agnes van Heukelom</cp:lastModifiedBy>
  <cp:revision>6</cp:revision>
  <dcterms:created xsi:type="dcterms:W3CDTF">2018-08-07T10:53:00Z</dcterms:created>
  <dcterms:modified xsi:type="dcterms:W3CDTF">2021-07-27T10:33:00Z</dcterms:modified>
</cp:coreProperties>
</file>